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7D615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D615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EA55A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третья</w:t>
      </w:r>
      <w:r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6158">
        <w:rPr>
          <w:rFonts w:ascii="Times New Roman" w:hAnsi="Times New Roman" w:cs="Times New Roman"/>
          <w:b/>
          <w:sz w:val="28"/>
          <w:szCs w:val="28"/>
        </w:rPr>
        <w:t>вне</w:t>
      </w:r>
      <w:r w:rsidR="007A6C75" w:rsidRPr="007D615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A61132" w:rsidRPr="007D615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23E" w:rsidRDefault="002D3125" w:rsidP="00FB4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23E" w:rsidRPr="00F34658" w:rsidRDefault="00FB423E" w:rsidP="00FB42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34658">
        <w:rPr>
          <w:rFonts w:ascii="Times New Roman" w:hAnsi="Times New Roman" w:cs="Times New Roman"/>
          <w:sz w:val="28"/>
          <w:szCs w:val="28"/>
        </w:rPr>
        <w:t xml:space="preserve"> 24  июня 2016 года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34658">
        <w:rPr>
          <w:rFonts w:ascii="Times New Roman" w:hAnsi="Times New Roman" w:cs="Times New Roman"/>
          <w:sz w:val="28"/>
          <w:szCs w:val="28"/>
        </w:rPr>
        <w:t xml:space="preserve">                               № 169</w:t>
      </w:r>
    </w:p>
    <w:p w:rsidR="00FB423E" w:rsidRDefault="00FB423E" w:rsidP="00FB423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23E" w:rsidRDefault="00FB423E" w:rsidP="00FB423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23E" w:rsidRDefault="00FB423E" w:rsidP="00FB423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 выборов  депутатов  представительного  органа  муниципального 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Шенкурского района Архангельской  области</w:t>
      </w: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 со  статьей 10 ФЗ «Об основных  гарантиях  избирательных  прав  и  права  на  участие  в  референдуме  граждан РФ», статьей  6  Закона Архангельской области  от 08.11.2006  № 268-13-ОЗ «О выборах  в  органы  местного  самоуправления  в Архангельской  области», Совет депутатов </w:t>
      </w:r>
      <w:r w:rsidRPr="0086370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Выборы  депутатов  представительного  органа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Шенкурского района Архангельской области   назначить на 18 сентября 2016 года.</w:t>
      </w: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Настоящее  решение  вступает  в  силу  со  дня  его  официального  опубликования.</w:t>
      </w: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423E" w:rsidRPr="00EA4579" w:rsidRDefault="00FB423E" w:rsidP="00FB42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23E" w:rsidRDefault="00FB423E" w:rsidP="00FB423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23E" w:rsidRPr="00CB0923" w:rsidRDefault="00FB423E" w:rsidP="00FB42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0923" w:rsidRDefault="00CB0923" w:rsidP="00CB0923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7E8C" w:rsidRPr="00D27E8C" w:rsidRDefault="00D27E8C" w:rsidP="00D27E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E8C" w:rsidRDefault="00D27E8C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7E8C" w:rsidSect="00D27E8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59F731A2"/>
    <w:multiLevelType w:val="multilevel"/>
    <w:tmpl w:val="27F2D2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0989"/>
    <w:rsid w:val="00075557"/>
    <w:rsid w:val="0008765E"/>
    <w:rsid w:val="00090E66"/>
    <w:rsid w:val="000C7556"/>
    <w:rsid w:val="000D621A"/>
    <w:rsid w:val="000E5420"/>
    <w:rsid w:val="000E7DF3"/>
    <w:rsid w:val="0012205F"/>
    <w:rsid w:val="00161863"/>
    <w:rsid w:val="001D4051"/>
    <w:rsid w:val="001D44D5"/>
    <w:rsid w:val="001D7566"/>
    <w:rsid w:val="001F3EF4"/>
    <w:rsid w:val="001F4DD7"/>
    <w:rsid w:val="00223122"/>
    <w:rsid w:val="00251F7E"/>
    <w:rsid w:val="00266D69"/>
    <w:rsid w:val="002A659F"/>
    <w:rsid w:val="002D3125"/>
    <w:rsid w:val="002D4434"/>
    <w:rsid w:val="00332AD8"/>
    <w:rsid w:val="00355920"/>
    <w:rsid w:val="00375FC7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63ADB"/>
    <w:rsid w:val="00574B16"/>
    <w:rsid w:val="005D675A"/>
    <w:rsid w:val="006244B8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6158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D4F19"/>
    <w:rsid w:val="009E2619"/>
    <w:rsid w:val="009F6708"/>
    <w:rsid w:val="00A25457"/>
    <w:rsid w:val="00A3056F"/>
    <w:rsid w:val="00A5340C"/>
    <w:rsid w:val="00A61132"/>
    <w:rsid w:val="00AB0F96"/>
    <w:rsid w:val="00B03507"/>
    <w:rsid w:val="00B27DB0"/>
    <w:rsid w:val="00BA5572"/>
    <w:rsid w:val="00BF6B45"/>
    <w:rsid w:val="00C14F58"/>
    <w:rsid w:val="00C50FCC"/>
    <w:rsid w:val="00C7794F"/>
    <w:rsid w:val="00CB0923"/>
    <w:rsid w:val="00CB2D00"/>
    <w:rsid w:val="00CD7E96"/>
    <w:rsid w:val="00D10063"/>
    <w:rsid w:val="00D124DE"/>
    <w:rsid w:val="00D27E8C"/>
    <w:rsid w:val="00D32D1A"/>
    <w:rsid w:val="00D34213"/>
    <w:rsid w:val="00D928B7"/>
    <w:rsid w:val="00DD174E"/>
    <w:rsid w:val="00DF335C"/>
    <w:rsid w:val="00E22F8D"/>
    <w:rsid w:val="00E60286"/>
    <w:rsid w:val="00E7422E"/>
    <w:rsid w:val="00EA4BA9"/>
    <w:rsid w:val="00EA55A8"/>
    <w:rsid w:val="00EE3E93"/>
    <w:rsid w:val="00F0425C"/>
    <w:rsid w:val="00F15EDE"/>
    <w:rsid w:val="00F302EB"/>
    <w:rsid w:val="00F32C5B"/>
    <w:rsid w:val="00F376FE"/>
    <w:rsid w:val="00F575F4"/>
    <w:rsid w:val="00F9368E"/>
    <w:rsid w:val="00FB423E"/>
    <w:rsid w:val="00FE4C48"/>
    <w:rsid w:val="00FF09E0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7C6E6-BB91-4A41-9FE1-21D76E42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2016-06-28T13:25:00Z</cp:lastPrinted>
  <dcterms:created xsi:type="dcterms:W3CDTF">2016-06-28T13:25:00Z</dcterms:created>
  <dcterms:modified xsi:type="dcterms:W3CDTF">2016-06-28T13:25:00Z</dcterms:modified>
</cp:coreProperties>
</file>